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030800" name="1d968b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594177" name="1d968b80-16f5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964846" name="e0508d1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93938" name="e0508d10-16f5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0237911" name="f37a6780-16f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040423" name="f37a6780-16f5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95525" name="052e1cb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98449" name="052e1cb0-16f6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0096610" name="16902f7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135887" name="16902f70-16f6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147096" name="5fe783d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827262" name="5fe783d0-16f6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9221128" name="71d3871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460888" name="71d38710-16f6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077166" name="921c254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30386" name="921c2540-16f6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4447" name="f93a27e0-16f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906806" name="f93a27e0-16f6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2139374" name="12f97eb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167272" name="12f97eb0-16f7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862268" name="86343e6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109695" name="86343e60-16f7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736165" name="fea3b1f0-16f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736481" name="fea3b1f0-16f7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17698" name="86aed02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2787" name="86aed020-16f8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719270" name="3e6198c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640951" name="3e6198c0-16f8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8197916" name="985d553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839334" name="985d5530-16f8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696843" name="a6ae576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532316" name="a6ae5760-16f8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8250869" name="ec4f5a80-16f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260268" name="ec4f5a80-16f8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720794" name="2e928c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988398" name="2e928ca0-16f9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835268" name="922daa1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54335" name="922daa10-16f9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060356" name="f5edb4a0-16f9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428249" name="f5edb4a0-16f9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155766" name="a723757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493488" name="a7237570-16fa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4303111" name="b7eb6b10-16fa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53674" name="b7eb6b10-16fa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362819" name="3b57108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213256" name="3b571080-16fb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116466" name="4cfae73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9404" name="4cfae730-16fb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205123" name="b18609f0-16fb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428473" name="b18609f0-16fb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3635593" name="b2e4e130-16fc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134849" name="b2e4e130-16fc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Weidstrasse 22, 8962 Bergdietikon</w:t>
          </w:r>
        </w:p>
        <w:p>
          <w:pPr>
            <w:spacing w:before="0" w:after="0"/>
          </w:pPr>
          <w:r>
            <w:t>721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